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РЕШЕНИЕ О ПРОВЕДЕНИИ ВАКЦИНАЦИИ ПАЦИЕНТА В ДЕТСКОМ ВОЗРАСТЕ ДОЛЖНО ПРИНИМАТЬСЯ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врачом по желанию родителей без медицинских показаний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врачом после общего осмотра пациента с измерением температуры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врачом в соответствии с индивидуальным графиком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врачом в соответствии с Национальным календарем прививок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врачом после общего осмотра пациента с измерением температуры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СТЕПЕНЬ УГНЕТЕНИЯ СОЗНАНИЯ ОПРЕДЕЛЯЕТСЯ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индексу Альговера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шкале Апгар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суммарному сердечно-сосудистому риску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шкале Глазго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шкале Глазго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ЧАСТЫЕ МЕСТА ЛОКАЛИЗАЦИИ СЫПИ ПРИ ЧЕСОТКЕ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лицо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межпальцевые складки кистей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слизистые оболочки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ладони и подошвы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межпальцевые складки кистей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ЭПИДЕМИЧЕСКИЙ ПРОЦЕСС СОСТОИТ ИЗ ____ ЗВЕНЬЕВ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трех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четырех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ДЕЦЕНТРАЛИЗОВАННОЙ ОБРАБОТКЕ КОЛИЧЕСТВО ИНСТРУМЕНТОВ, ПОДЛЕЖАЩИХ КОНТРОЛЮ КАЧЕСТВА ПРЕДСТЕРИЛИЗАЦИОННОЙ ОЧИСТКИ,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1% от каждого наименования изделий, обработанных за смену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менее трех единиц, одновременно обработанных изделий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1% одновременно обработанных изделий каждого наименования, но не менее трех единиц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3% одновременно обработанных изделий каждого наименования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1% одновременно обработанных изделий каждого наименования, но не менее трех единиц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ХИМИЧЕСКОМ ОЖОГЕ ГЛАЗ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наложить повязку и обратиться за медицинской помощью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промыть глаз раствором фурацилина в течение 15 минут и наложить повязку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использовать мазь для глаз, наложить повязку и обратиться за медицинской помощью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промыть глаз физиологическим раствором или водой однократно, не менее 15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промыть глаз физиологическим раствором или водой однократно, не менее 15 минут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ДЕСМУРГИЕЙ НАЗЫВАЕТСЯ РАЗДЕЛ ХИРУРГИИ, ИЗУЧАЮЩИЙ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введение лекарственного препарата в зону расположения нерва или нервного ствола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виды повязок и технику их наложения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фиксацию конечности для предотвращения дополнительного повреждения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с лечебной целью в сосудистое русло больного крови донора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виды повязок и технику их наложения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ВОЗНИКНОВЕНИИ СЖИМАЮЩЕЙ БОЛИ ЗА ГРУДИНОЙ, ВОЗНИКШЕЙ НА ФОНЕ СТЕНОКАРДИИ, НЕОБХОДИМО ПРИМЕНИТЬ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папаверин внутримышечно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мезатон внутривенно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кордиамин внутрь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нитроглицерин под язык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нитроглицерин под язык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НАИБОЛЕЕ ЭФФЕКТИВНЫМИ МЕРОПРИЯТИЯМИ БАЗОВОЙ СЕРДЕЧНО-ЛЕГОЧНОЙ РЕАНИМАЦИИ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прекардиальный удар, согревание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закрытый массаж и дефибрилляция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внутрисердечное введение адреналина, массаж воротниковой зоны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искусственное дыхание, активизация рефлексов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закрытый массаж и дефибрилляция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АНТИАНГИНАЛЬНЫЕ СРЕДСТВА – ЭТО ЛЕКАРСТВЕННЫЕ СРЕДСТВА, ПРИМЕНЯЕМЫЕ ДЛЯ КУПИРОВАНИЯ И ПРЕДУПРЕЖДЕНИЯ ПРИСТУПОВ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стенокардии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хронической дыхательной недостаточности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острой сердечной недостаточности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хронической ангины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стенокардии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