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Акушерское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Акушерское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ПОЯВЛЕНИЕ МОЛОЗИВА ОТНОСИТСЯ К ГРУППЕ _________ ПРИЗНАКОВ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предположительных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достоверных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сомнительных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вероятных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вероятных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ОСНОВНОЙ ПРИЧИНЕ СМЕРТНОСТИ ПРИ ЗАБОЛЕВАНИЯХ ОРГАНОВ КРОВООБРАЩЕНИЯ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ишемическую болезнь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гипертоническую болезнь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пороки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ревматизм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ишемическую болезнь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БОЛЬШОЕ КОЛИЧЕСТВО ХОЛЕСТЕРИНА СОДЕРЖИТСЯ В ПРОДУКТАХ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яйца, сливочное масло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крупы, бобовые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овощи, фрукты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рыба, ягоды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яйца, сливочное масло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ЭФФЕКТ ДЕЙСТВИЯ НИТРОГЛИЦЕРИНА НАСТУПАЕТ ЧЕРЕЗ 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НАИБОЛЬШЕЕ КОЛИЧЕСТВА ХОЛЕСТЕРИНА В ПИЩЕ СОДЕРЖИТСЯ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рыбе, ягодах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кукурузе, горохе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яйцах, сливках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овощах, фруктах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яйцах, сливках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ОСТРАЯ РЕВМАТИЧЕСКАЯ ЛИХОРАДКА ЯВЛЯЕТСЯ ПОСТИНФЕКЦИОННЫМ ОСЛОЖНЕНИЕМ, ВЫЗВАННЫМ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риккетсиями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стафилококком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стрептококком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стрептококком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МЯГКИМ ЛЕКАРСТВЕННЫМ ФОРМАМ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аэрозоль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таблетка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ЛЕКАРСТВЕННОЕ СРЕДСТВО, ОТНОСЯЩЕЕСЯ К ЗАЩИЩЕННЫМ ПЕНИЦИЛЛИНАМ,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вильпрофен солютаб (джозамицин)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эбастин (кестин)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метформин (глюкофаж)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клавулановая кислота + амоксициллин (амоксиклав)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клавулановая кислота + амоксициллин (амоксиклав)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ПРОДОЛЖИТЕЛЬНОСТЬ ДОРОДОВОГО ОТПУСКА ПРИ МНОГОПЛОДНОЙ БЕРЕМЕННОСТИ СОСТАВЛЯЕТ КАЛЕНДАРНЫХ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84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НЕДОСТАТОЧНО ОБРАБОТАННЫЕ РУКИ МЕДИЦИНСКОГО ПЕРСОНАЛА ЯВЛЯЮТСЯ ________ ПЕРЕДАЧИ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источником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фактором и источником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фактором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путем и механизмом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фактором и источником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