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Судебно-психиатрическая экспертиза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Судебно-психиатрическая экспертиза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ИСПОЛНЕНИЕ ПРИНУДИТЕЛЬНЫХ МЕР МЕДИЦИНСКОГО ХАРАКТЕРА В ОТНОШЕНИИ ЛИЦ, СОВЕРШИВШИХ ДЕЯНИЯ, ПРЕДУСМОТРЕННЫЕ СТАТЬЯМИ ОСОБЕННОЙ ЧАСТИ УК РФ, В СОСТОЯНИИ НЕВМЕНЯЕМОСТИ ОБЕСПЕЧИВАЕТСЯ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уголовно-исполнительной инспекцией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медицинскими организациями Министерства внутренних дел РФ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медицинскими организациями системы здравоохранения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Федеральной службой исполнения наказаний Минюста России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медицинскими организациями системы здравоохранения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СПЕЦИФИКОЙ АФФЕКТИВНОЙ СТАДИИ ПРОТЕКАНИЯ АФФЕКТА У НЕСОВЕРШЕННОЛЕТНИХ ОБВИНЯЕМЫХ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психическая и физическая астения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сочетание страха и злости, связанных с психотравмой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субъективная внезапность психотравмирующего воздействия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субъективная неожиданность психотравмирующего воздействия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сочетание страха и злости, связанных с психотравмой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ОБВИНЯЕМЫЙ С ПАРАНОИДНЫМ СИНДРОМОМ ПОКАЗАНИЯ ДАВАТЬ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может без ограничений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может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может только о внутренней стороне событий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может только о внешней стороне событий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может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ИССЛЕДОВАНИЯ ОПОСРЕДСТВЕННОГО ЗАПОМИНАНИЯ В РАМКАХ КОМПЛЕКСНОЙ СУДЕБНОЙ ПСИХОЛОГО-ПСИХИАТРИЧЕСКОЙ ЭКСПЕРТИЗЫ ПРИМЕНЯЕТСЯ МЕТОДИКА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сравнение понятий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таблицы Шульте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пиктограмма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классификация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пиктограмма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ЕСЛИ ПРЕДОСТАВЛЕННЫЕ ЭКСПЕРТУ МАТЕРИАЛЫ ИЛИ ДОКУМЕНТЫ НЕПРИГОДНЫ ИЛИ НЕДОСТАТОЧНЫ ДЛЯ ПРОВЕДЕНИЯ ИССЛЕДОВАНИЙ И ДАЧИ ЗАКЛЮЧЕНИЯ, ЭКСПЕРТ ОБЯЗАН НАПРАВИТЬ В СУД, НАЗНАЧИВШИЙ ЭКСПЕРТИЗУ,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заключение судебно-психиатрической экспертизы, составленное по установленной форме, без ответов на ту часть вопросов, ответы на которые не могут быть получены в ходе экспертного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телефонограмму или мотивированное устное сообщение о невозможности дать заключение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заключение судебно-психиатрической экспертизы, составленное по установленной форме, без ответов на вопросы, сформулированные в определении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мотивированное сообщение в письменной форме о невозможности дать заключение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мотивированное сообщение в письменной форме о невозможности дать заключение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ШИЗОФРЕНИИ ЭКСПЕРТНЫЙ ВЫВОД О ТОМ, ЧТО ГРАЖДАНИН НЕ МОЖЕТ ПОНИМАТЬ ЗНАЧЕНИЕ СВОИХ ДЕЙСТВИЙ И РУКОВОДИТЬ ИМИ, РЕКОМЕНДУЕТ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признание гражданина недееспособным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ограничение дееспособности гражданина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признание гражданина невменяемым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признание дееспособным лица, признанного ранее недееспособным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признание гражданина недееспособным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ПРАВОВЫМ ОСНОВАНИЕМ ДЛЯ ПРОВЕДЕНИЯ КОМПЛЕКСНОЙ СУДЕБНОЙ ПСИХОЛОГО-ПСИХИАТРИЧЕСКОЙ ЭКСПЕРТИЗЫ НЕСОВЕРШЕННОЛЕТНЕГО ОБВИНЯЕМОГО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постановление следователя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запрос законного представителя обвиняемого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ходатайство адвоката обвиняемого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постановление адвоката потерпевшего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постановление следователя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ОБВИНЯЕМЫЙ В УБИЙСТВЕ, У КОТОРОГО В ХОДЕ ПРОВЕДЕНИЯ КОМПЛЕКСНОЙ ПСИХОЛОГО-ПСИХИАТРИЧЕСКОЙ ЭКСПЕРТИЗЫ ПСИХОЛОГОМ БЫЛ ДИАГНОСТИРОВАН АФФЕКТ, ПОКАЗАНИЯ ДАВАТЬ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может только о внешней стороне происходивших событий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может без ограничений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может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может только о внутренней стороне происходивших событий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может без ограничений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ПОЛНАЯ АМНЕЗИЯ СВОИХ ДЕЙСТВИЙ ХАРАКТЕРНА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физиологического аффекта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эмоционального возбуждения, оказавшего существенное влияние на поведение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патологического аффекта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кумулятивного (накопительного) аффекта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патологического аффекта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НАИБОЛЕЕ ВЕРОЯТНЫМ ЭКСПЕРТНЫМ ВЫВОДОМ ПРИ ДИАГНОСТИКЕ РЕКУРРЕНТНОЙ ШИЗОФРЕНИИ ЯВЛЯЕТСЯ ТО, ЧТО ПОДЭКСПЕРТНЫЙ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невменяем, нуждается в принудительном лечении в стационаре специализированного типа с интенсивным наблюдением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невменяем, нуждается в принудительном лечении в стационаре специализированного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ограниченно вменяем, нуждается в амбулаторном принудительном наблюдении и лечении у психиатра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невменяем, нуждается в принудительном лечении в стационаре общего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невменяем, нуждается в принудительном лечении в стационаре общего типа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