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Социальная гигиена и организация госсанэпидслужбы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Социальная гигиена и организация госсанэпидслужбы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ПОД ОЦЕНКОЙ РИСКА ДЛЯ ЗДОРОВЬЯ ПОНИМАЕТСЯ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методика оценки вероятности неблагоприятного эффекта у индивидуума при воздействии определенной дозы или концентрации опасного агента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процесс установления вероятности развития и степени выраженности неблагоприятных последствий для здоровья человека или здоровья будущих поколений, обусловленных воздействием факторов среды обитания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процедура формирования управленческих решений по снижению неблагоприятного воздействия факторов среды обитания на здоровье человека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механизм определения потенциальной способности опасного фактора наносить вред здоровью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процесс установления вероятности развития и степени выраженности неблагоприятных последствий для здоровья человека или здоровья будущих поколений, обусловленных воздействием факторов среды обитания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КАКОЙ СТАТИСТИЧЕСКИЙ ПОКАЗАТЕЛЬ ХАРАКТЕРИЗУЕТ РАЗВИТИЕ ЯВЛЕНИЯ В СРЕДЕ, НЕПОСРЕДСТВЕННО С НИМ НЕ СВЯЗАННОЙ?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интенсивный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соотношения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экстенсивный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наглядности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соотношения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ПРИОРИТЕТНЫЕ ВЕЩЕСТВА ДЛЯ ПОСЛЕДУЮЩЕГО ПРОВЕДЕНИЯ КОЛИЧЕСТВЕННОЙ ОЦЕНКИ РИСКА ОПРЕДЕЛЯЮТСЯ НА СТАДИИ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идентификации опасности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оценки воздействия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установления зависимости доза-ответ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постановки задач и планирования исследований по оценке риска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идентификации опасности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ПРИ ИСПЫТАНИИ ТОВАРОВ БЫТОВОЙ ХИМИИ ПРОВОДЯТ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только санитарно-химические исследования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санитарно-химические и токсикологические исследования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экспертизу документов и санитарно-химические исследования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только экспертизу документов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санитарно-химические и токсикологические исследования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ЗНАЧЕНИЯ ПОКАЗАТЕЛЯ ЧИСЛЕННОСТИ НАСЕЛЕНИЯ, НАХОДЯЩЕГОСЯ ПОД ВОЗДЕЙСТВИЕМ ОБЪЕКТА ГОСУДАРСТВЕННОГО НАДЗОРА, ОПРЕДЕЛЯЮТ ДЛЯ КАЖДОГО ОБЪЕКТА ГОСУДАРСТВЕННОГО НАДЗОРА В СООТВЕТСТВИИ С МЕТОДИКОЙ, УТВЕРЖДАЕМОЙ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Правительством РФ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Федеральной службой по надзору в сфере защиты прав потребителей и благополучия человека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Территориальным органом Роспотребнадзора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Указом Президента РФ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Федеральной службой по надзору в сфере защиты прав потребителей и благополучия человека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К ОСНОВНЫМ ПУТЯМ ИЗУЧЕНИЯ СОСТОЯНИЯ ЗДОРОВЬЯ ДЕТЕЙ И ПОДРОСТКОВ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естественно-гигиенический эксперимент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социальный опрос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эпидемиолого-математическое моделирование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выборочные обследования репрезентативных групп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выборочные обследования репрезентативных групп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ФЕДЕРАЛЬНАЯ СЛУЖБА ПО НАДЗОРУ В СФЕРЕ ЗАЩИТЫ ПРАВ ПОТРЕБИТЕЛЕЙ И БЛАГОПОЛУЧИЯ ЧЕЛОВЕКА ОБРАЗОВАНА В СООТВЕТСТВИИ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постановлением Правительства Российской Федерации от 09.03.2004 № 314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указом Президента Российской Федерации от 09.03.2004 № 314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федеральным законом от 09.03.2004 № 314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федеральным конституционным законом от 09.03.2004 № 314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указом Президента Российской Федерации от 09.03.2004 № 314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СОГЛАСНО ФЕДЕРАЛЬНОМУ ЗАКОНУ ОБ ИНФОРМАЦИИ, ИНФОРМАТИЗАЦИИ И ЗАЩИТЕ ИНФОРМАЦИИ, РИСК, СВЯЗАННЫЙ С ИСПОЛЬЗОВАНИЕМ НЕСЕРТИФИЦИРОВАННЫХ ИНФОРМАЦИОННЫХ СИСТЕМ И СРЕДСТВ ИХ ОБЕСПЕЧЕНИЯ, ЛЕЖИТ НА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собственнике (владельце) системы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разработчике системы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работнике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потребителе информации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собственнике (владельце) системы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ОБЯЗАННОСТИ ПО ОРГАНИЗАЦИИ ПРОВЕДЕНИЯ ПРЕДВАРИТЕЛЬНЫХ И ПЕРИОДИЧЕСКИХ ОСМОТРОВ РАБОТНИКОВ ВОЗЛАГАЮТСЯ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профсоюзный орган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работника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медицинскую организацию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работодателя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работодателя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ГИГИЕНИЧЕСКИЕ НОРМАТИВЫ ЗАГРЯЗНЯЮЩИХ АТМОСФЕРНЫЙ ВОЗДУХ ВЕЩЕСТВ В РОССИЙСКОЙ ФЕДЕРАЦИИ УТВЕРЖДАЮТСЯ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Роспотребнадзором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местными органами управления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Минприроды России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Правительством РФ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Роспотребнадзором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