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Ревматология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Ревматология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В ПАТОГЕНЕЗЕ РЕВМАТИЧЕСКОЙ ЛИХОРАДКИ УЧАСТВУЮТ МЕХАНИЗМЫ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иммунные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аллергические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тромбообразования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склерозирования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иммунные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БУКВА «S» В ПОНЯТИИ «CREST-СИНДРОМ» РАСШИФРОВЫВАЕТСЯ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синовиты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сосудистые поражения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синдром Рейно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склеродактилия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склеродактилия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ОСТЕОАРТРОЗ ДИСТАЛЬНЫХ МЕЖФАЛАНГОВЫХ СУСТАВОВ ИСКЛЮЧАЕТ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костные утолщения на боковых поверхностях сустава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синовит с повышением кожной температуры, дефигурацию суставов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подвывихи с искривлением фаланг пальцев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сгибательную контрактуру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сгибательную контрактуру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ВЫПЛАТУ РАБОТОДАТЕЛЕМ РАБОТНИКУ ПОСОБИЯ ПО ВРЕМЕННОЙ НЕТРУДОСПОСОБНОСТИ ГАРАНТИРУЕТ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Конституция Российской Федерации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Федеральный закон от 21.11.2011 года № 323-ФЗ «Об основах охраны здоровья граждан в Российской Федерации»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Трудовой кодекс Российской Федерации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приказ Министерства здравоохранения и социального развития Российской Федерации от 29.06.2011 года № 624н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Трудовой кодекс Российской Федерации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ДЛЯ ЛЕЧЕНИЯ РЕКУРРЕНТНЫХ ИЛИ ХРОНИЧЕСКИХ АРТРИТОВ ПРИ БОЛЕЗНИ БЕХЧЕТА ПРИМЕНЯЮТ ИНГИБИТОРЫ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фактора некроза опухоли альфа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интерлейкина-12/23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интерлейкина-17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интерлейкина-6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фактора некроза опухоли альфа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ЛИСТОК НЕТРУДОСПОСОБНОСТИ ИМЕЕТ ПРАВО ВЫДАВАТЬ (ФОРМИРОВАТЬ)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санитарный врач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врач станции переливания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 скорой помощи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врач травматологического пункта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врач травматологического пункта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ЕСЛИ РАБОТОДАТЕЛЬ НАПРАВИЛ ЗАПРОС, В КОТОРОМ ПРОСИТ СООБЩИТЬ О ПРИЧИНЕ ВРЕМЕННОЙ НЕТРУДОСПОСОБНОСТИ ЕГО СОТРУДНИКА, ТО МЕДИЦИНСКАЯ ОРГАНИЗАЦИЯ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 вправе предоставить информацию, составляющую врачебную тайну, без согласия гражданина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сообщает работодателю код заболевания в соответствии с Международной классификацией болезней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предоставляет информацию в полном объеме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игнорирует данный запрос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вправе предоставить информацию, составляющую врачебную тайну, без согласия гражданина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КОНТРОЛИРОВАТЬ БЕЗОПАСНОСТЬ ТЕРАПИИ МЕТОТРЕКСАТОМ ПОЗВОЛЯЕТ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анализ мочи на микроальмубинурию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исследование уровня альбумина в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исследование уровня общего холестерина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клинический анализ крови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ИНФОРМАЦИЮ, СОСТАВЛЯЮЩУЮ ВРАЧЕБНУЮ ТАЙНУ, БЕЗ СОГЛАСИЯ ГРАЖДАНИНА ПРЕДОСТАВЛЯЮТ ПО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письменному адвокатскому запросу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решению врачебной комиссии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запросу органов дознания, следствия и суда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заявлению работодателя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запросу органов дознания, следствия и суда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ДЛЯ ОСТЕОАРТРОЗА ВЕРНО УТВЕРЖДЕНИЕ, ЧТО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сопровождается умеренным повышением температуры тела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начало заболевания постепенное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клинически проявляется в молодом возрасте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наиболее часто поражаются не нагрузочные суставы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начало заболевания постепенное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