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Психиатрия-наркология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Психиатрия-наркология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АВТОМАТИЗИРОВАННОЙ ОБРАБОТКИ ПЕРСОНАЛЬНЫХ ДАННЫХ ПАЦИЕНТА В МЕДИЦИНСКОМ УЧРЕЖДЕНИИ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письменное согласие пациента или его законного представителя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устное разрешение пациента или его законного представителя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распоряжение органа управления здравоохранением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письменное согласие родственников пациента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письменное согласие пациента или его законного представителя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 РАМКАХ ПЕРВИЧНОЙ МЕДИКО-САНИТАРНОЙ ПОМОЩИ ПРИ ВЫЯВЛЕНИИ У ПАЦИЕНТА ФАКТОРОВ РИСКА РАЗВИТИЯ НАРКОЛОГИЧЕСКИХ РАССТРОЙСТВ ОН НАПРАВЛЯЕТСЯ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медицинскую организацию по профилю «психиатрия-наркология» для госпитализации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кабинет медицинской профилактики или центр Здоровья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 консультативный прием к врачу психиатру-наркологу или врачу психиатру-наркологу участковому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медицинскую организацию по профилю «психиатрия-наркология» для амбулаторной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кабинет медицинской профилактики или центр Здоровья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ПРОФИЛАКТИКА, В ОСНОВЕ КОТОРОЙ ЛЕЖИТ ТЕОРИЯ СОЦИАЛЬНОГО НАУЧЕНИЯ А.БАНДУРЫ И КОНЦЕПЦИЯ ПОВЕДЕНИЯ РИСКА Р.ДЖЕССОРА, ОТНОСИТСЯ К ПРОГРАММЕ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эмоционального обучения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поведенческой модификации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формирования социальных альтернатив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эмоционально-интерперсонального обучения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поведенческой модификации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СОДЕРЖАНИЕ КОКАИНА В МОЧЕ МОЖНО ОПРЕДЕЛИТЬ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недель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6-8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6-8 часов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ТЕСТ TLFB (TIME LINE FOLLOW BACK METHOD) ПРЕДНАЗНАЧЕН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диагностики употребления алкоголя с вредными последствиями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выявления лиц, имеющих проблемы с употреблением алкоголя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ретроспективной оценки количества потребленного алкоголя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диагностики у пациентов синдрома зависимости от психоактивного вещества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ретроспективной оценки количества потребленного алкоголя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ПОД СТРАТЕГИЯМИ, НАПРАВЛЕННЫМИ НА СНИЖЕНИЕ ФАКТОРОВ РИСКА ЗАБОЛЕВАНИЯ НАРКОМАНИЕЙ ИЛИ АЛКОГОЛИЗМОМ,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скрининг зависимого поведения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профилактику зависимости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реабилитацию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лечение зависимости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профилактику зависимости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БЛОКАТОРАМ ОПИАТНЫХ РЕЦЕПТОРОВ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дисульфирам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цитизин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апоморфин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налтрексон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налтрексон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ИЗМЕНЕННОЙ ФОРМОЙ ПРОСТОГО АЛКОГОЛЬНОГО ОПЬЯНЕНИЯ, ХАРАКТЕРНОЙ ПРИ НАЛИЧИИ ЛАТЕНТНОГО ШИЗОФРЕНИЧЕСКОГО ПРОЦЕССА,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алкогольное опьянение с истерическими чертами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дисфорический вариант опьянения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алкогольное опьянение с гебефренными чертами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параноидный вариант опьянения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алкогольное опьянение с гебефренными чертами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ПРИБОРОМ, ПОЗВОЛЯЮЩИМ ОПРЕДЕЛИТЬ УРОВЕНЬ ОПЬЯНЕНИЯ БЕЗ ЛАБОРАТОРНЫХ ИССЛЕДОВАНИЙ,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ареометр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гигрометр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спиртометр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алкотестер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алкотестер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К ВАЖНЫМ СОСТАВНЫМ ЧАСТЯМ ВТОРИЧНОЙ ПРОФИЛАКТИКИ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технологии раннего выявления склонности к употреблению психоактивных веществ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разработку планов психопрофилактических мероприятий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информирование о вреде употребления психоактивных веществ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обеспечение доступности комплексного обследования (медицинского, психологического)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обеспечение доступности комплексного обследования (медицинского, психологического)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