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Паразитология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Паразитология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ЖИВОТНЫЕ ЯВЛЯЮТСЯ ОКОНЧАТЕЛЬНЫМИ ХОЗЯЕВАМИ ПАРАЗИТА ПРИ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эхинококкозе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гименолепидозе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аскаридозе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лямблиозе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эхинококкозе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МИГРАЦИЯ ЛИЧИНОК В ОРГАНИЗМЕ ЧЕЛОВЕКА ИМЕЕТ МЕСТО В ЦИКЛАХ РАЗВИТИЯ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Trichocephalus trichiurus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Entamoeba histolytica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Strongyloides stercoralis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Clonorchis sinensis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Strongyloides stercoralis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ВО ВНЕШНЕЙ СРЕДЕ ПРИ ОПТИМАЛЬНЫХ УСЛОВИЯХ ЯЙЦА ASCARIS LUMBRICOIDES СТАНОВЯТСЯ ИНВАЗИОННЫМИ ЧЕРЕЗ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 дней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 недели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2-3 дня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 часов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 недели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МАКСИМАЛЬНОЕ ЧИСЛО ИНВАЗИРОВАННЫХ АСКАРИДАМИ ЛЮДЕЙ МОЖНО ВЫЯВИТЬ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любое время года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мае-сентябре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феврале-апреле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ноябре-январе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ноябре-январе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КРОВОСОСУЩИМИ СТАДИЯМИ У БЛОХ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куколки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нимфы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взрослые особи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личинки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взрослые особи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ДЛЯ ДИРОФИЛЯРИЙ ЧЕЛОВЕК ЯВЛЯЕТСЯ ХОЗЯИНОМ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облигатным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промежуточным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факультативным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окончательным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факультативным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ЛЕЧЕНИЕ АСКАРИДОЗА В НЕОСЛОЖНЁННЫХ СЛУЧАЯХ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хирургическое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медикаментозное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эндоскопическое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требуется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медикаментозное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ПО ЭПИДЕМИОЛОГИЧЕСКОЙ КЛАССИФИКАЦИИ ДРАКУНКУЛЕЗ ОТНОСИТСЯ 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биогельминтозам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трансмиссивным гельминтозам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геогельминтозам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контагиозным гельминтозам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биогельминтозам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КОМБИНАЦИЯ УСЛОВИЙ ДЛЯ РАЗВИТИЯ ЯИЦ СОСАЛЬЩИКОВ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кислород, воду, оптимальную температуру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кислород, оптимальную температуру, почву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кислород, влажность, почву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почву, оптимальную температуру, влажность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кислород, воду, оптимальную температуру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НАИБОЛЕЕ ВЫСОКАЯ ВЕРОЯТНОСТЬ ЗАРАЖЕНИЯ ПЛОДА ПРИ ТОКСОПЛАЗМОЗЕ НАБЛЮДАЕТСЯ __________ БЕРЕМЕННОСТИ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третьем триместре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 втором триместре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 9 по 13 недели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 2 по 8 недели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третьем триместре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