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Медицинская биофизика (ПП)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Медицинская биофизика (ПП)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ТЕРМИН «ОВЕР-ДИППЕР» (OVER-DIPPER) ОЗНАЧАЕТ ________ АД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недостаточную степень ночного снижения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устойчивое повышение ночного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повышенную степень ночного снижения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нормальную степень ночного снижения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повышенную степень ночного снижения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АЛЬВЕОЛЯРНУЮ ВЕНТИЛЯЦИЮ ИССЛЕДУЮТ С ПОМОЩЬЮ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углекислого газа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ксенона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угарного газа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гелия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гелия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ПОЛУШАРНЫЙ ПАРЕЗ ВЗОРА, ПРИ КОТОРОМ БОЛЬНОЙ СМОТРИТ НА ОЧАГ ПОРАЖЕНИЯ, СВЯЗАН С ПОРАЖЕНИЕМ _____ ДОЛИ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теменной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височной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затылочной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лобной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лобной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КАКОВЫ ФУНКЦИИ АППАРАТА ВНЕШНЕГО ДЫХАНИЯ?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вентиляция альвеол, диффузия кислорода и углекислого газа через альвеолярно-капиллярную мембрану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вентиляция альвеол, диффузия кислорода и углекислого газа через альвеолярно-капиллярную мембрану, кровоток по системе малого круга кровообращения, регуляция дыхания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кровоток по системе малого круга кровообращения, регуляция дыхания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вентиляция альвеол, кровоток по системе малого круга кровообращения, регуляция дыхания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вентиляция альвеол, диффузия кислорода и углекислого газа через альвеолярно-капиллярную мембрану, кровоток по системе малого круга кровообращения, регуляция дыхания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В НОРМЕ ЗУБЕЦ Q ДОЛЖЕН ОБЯЗАТЕЛЬНО ПРИСУТСТВОВАТЬ В ОТВЕДЕНИЯХ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V4 - V6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V2, V3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однополюсных от конечностей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V1 - V3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V4 - V6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ЧАСТОТА АЛЬФА-РИТМА, РЕГИСТРИРУЕМОГО НА ЭЛЕКТРОЭНЦЕФАЛОГРАММЕ НАД ЗАТЫЛОЧНОЙ И ТЕМЕННОЙ ОБЛАСТЯМИ, СОСТАВЛЯЕТ (ГЦ)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0-3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8-12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4-7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свыше 12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8-12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СИНДРОМ ВАЛЛЕНБЕРГА – ЗАХАРЧЕНКО (ЛАТЕРАЛЬНЫЙ МЕДУЛЛЯРНЫЙ СИНДРОМ) ВОЗНИКАЕТ ПРИ ЗАКУПОРКЕ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длинных циркулярных артерий моста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нижней задней артерии мозжечка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коротких циркулярных артерий моста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нижней передней артерии мозжечка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нижней задней артерии мозжечка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К ПРИЗНАКАМ ГИПЕРТРОФИИ ЛЕВОГО ПРЕДСЕРДИЯ НА ЭКГ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увеличение амплитуды неуширенного зубца Р в отведениях II, III, aVF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двугорбый уширенный зубец Р с увеличенной по амплитуде второй фазой в отведениях I, II, aVL, V5, V6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отклонение электрической оси предсердий вправо, увеличение положительной фазы зубца Р в отведении V1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длительность зубца Р менее 0,10 сек, амплитуда зубца Р во III отведении больше чем амплитуда зубца Р в I отведении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двугорбый уширенный зубец Р с увеличенной по амплитуде второй фазой в отведениях I, II, aVL, V5, V6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МЕТОДОМ ВЫБОРА В ДИАГНОСТИКЕ НАРУШЕНИЙ ДИАСТОЛИЧЕСКОЙ ФУНКЦИИ СЕРДЦА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коронарография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ЭХО-КГ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рентгенография легких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сцинтиграфия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ЭХО-КГ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ПРИЗНАКОМ ФУНКЦИОНИРУЮЩЕГО ПУЧКА ДЖЕЙМСА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уширение желудочкового комплекса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дельта волна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укорочение P - R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изменение реполяризации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укорочение P - R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