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Высшее образование | Лечебное дело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Высшее образование | Специализация: Лечебное дело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ДЛЯ ЛЕЧЕНИЯ ГИПОПАРАТИРЕОЗА ИСПОЛЬЗУЕТСЯ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тиамазол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левотироксин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цинакальцет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кальцитриол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кальцитриол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НАИБОЛЬШУЮ ИНФОРМАЦИЮ ПРИ ПЕРИФЕРИЧЕСКИХ ОПУХОЛЯХ ЛЁГКИХ ПОЛУЧАЮТ ПРИ ИССЛЕДОВАНИИ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пунктата лимфатических узлов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соскоба щёткой из бронха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мокроты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материала трансторакальной пункции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материала трансторакальной пункции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ПАЦИЕНТАМ С РЕЗИСТЕНТНОЙ АГ И ХСН РЕКОМЕНДУЕТСЯ НАЗНАЧАТЬ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спиронолактон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триамтерен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гидрохлортиазид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ацетазоламид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спиронолактон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ОЧЕНЬ БЫСТРОЕ ПОВТОРНОЕ НАКОПЛЕНИЕ ЖИДКОСТИ В ПОЛОСТИ ПЛЕВРЫ ЯВЛЯЕТСЯ ТИПИЧНЫМ ПРИЗНАКОМ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хронической сердечной недостаточности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мезотелиомы (рака) плевры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системной красной волчанки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туберкулеза легких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мезотелиомы (рака) плевры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АБСОЛЮТНЫМ ПРОТИВОПОКАЗАНИЕМ К КОЛОНОСКОПИИ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кровоточащий геморрой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острый парапроктит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тяжелая форма неспецифического язвенного колита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декомпенсированная сердечная недостаточность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декомпенсированная сердечная недостаточность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ОСНОВНОЙ ПРИЧИНОЙ ПОВЫШЕНИЯ ДИАСТОЛИЧЕСКОГО ДАВЛЕНИЯ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снижение эластичности стенки аорты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увеличение сердечного выброса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увеличение эластичности стенки аорты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повышение тонуса артериол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повышение тонуса артериол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К ОСНОВНЫМ СИМПТОМАМ ИНФЕКЦИОННОГО МОНОНУКЛЕОЗА ОТНОСЯТ ЛИХОРАДКУ И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тонзиллит, гепатоспленомегалию, полилимфоаденопатию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субмаксиллит, сиалоаденит, сухость во рту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гепатоспленомегалию, конъюнктивит, ринофарингит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спленомегалию, тонзиллит, анемию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тонзиллит, гепатоспленомегалию, полилимфоаденопатию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ЭКССУДАЦИЯ ЖИДКОСТИ В ПЛЕВРАЛЬНУЮ ПОЛОСТЬ ПРИ ТУБЕРКУЛЕЗНОМ ПЛЕВРИТЕ ОСУЩЕСТВЛЯЕТСЯ ПЛЕВРОЙ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диафрагмальной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медиастинальной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висцеральной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межреберной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висцеральной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К ХАРАКТЕРНЫМ ДЛЯ АМИНОГЛИКОЗИДОВ ПОБОЧНЫМ ЭФФЕКТАМ ОТНОСЯТ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усиление моторики желудка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наличие высокого риска развития реакций гиперчувствительности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ототоксичность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нарушение мозгового кровообращения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ототоксичность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УЧЕТНОЙ ФОРМОЙ 058/У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экстренное извещение об инфекционном заболевании, пищевом, остром профессиональном отравлении, необычной реакции на прививку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извещение о больном с впервые в жизни установленным диагнозом рака или другого злокачественного новообразования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извещение о больном с впервые в жизни установленным диагнозом активного туберкулеза, венерической болезни, трихофитии, микроспории, фавуса, чесотки, трахомы, психического заболевания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статистический талон для регистрации заключительных (уточненных) диагнозов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экстренное извещение об инфекционном заболевании, пищевом, остром профессиональном отравлении, необычной реакции на прививку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