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Функциональная диагностика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Функциональная диагностика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СТРУКТУРЫ, УЧАСТВУЮЩИЕ В РАСПРОСТРАНЕНИИ ЭПИЛЕПТИФОРМНОЙ АКТИВНОСТИ, ВКЛЮЧАЮТ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красное ядро и черную субстанцию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базальные ганглии, ядра таламуса, ядра стволовой ретикулярной формации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желудочковую систему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мозжечок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базальные ганглии, ядра таламуса, ядра стволовой ретикулярной формации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ДИАГНОСТИКУ НАДКЛАПАННОГО СТЕНОЗА ЛЕГОЧНОЙ АРТЕРИИ ПРОВОДЯТ ИЗ ДОСТУПА __________ ПОЗИЦИИ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парастернальной; короткой оси на уровне аортального клапана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апикальной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супрастернальной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субкостальной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парастернальной; короткой оси на уровне аортального клапана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ПРОБА С ФИЗИЧЕСКОЙ НАГРУЗКОЙ, ПРИ КОТОРОЙ ПОЯВИЛАСЬ ГОРИЗОНТАЛЬНАЯ ДЕПРЕССИЯ СЕГМЕНТА ST &gt;1 ММ В 2 И БОЛЕЕ ОТВЕДЕНИЯХ И ТИПИЧНЫЙ ПРИСТУП СТЕНОКАРДИИ, СЧИТАЕТСЯ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отрицательной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сомнительной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положительной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незавершенной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положительной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ПРИ ЖЕЛ - 86% ОТ ДОЛЖНОГО, ОФВ1 - 84% ОТ ДОЛЖНОГО, ОЕЛ=85% ОТ ДОЛЖНОГО НАРУШЕНИЯ ФУНКЦИЙ ВНЕШНЕГО ДЫХАНИЯ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отсутствуют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относятся к рестриктивному типу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относятся к обструктивному типу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относятся к смешанному типу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отсутствуют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ИЗ ВРОЖДЕННЫХ АНОМАЛИЙ АОРТАЛЬНОГО КЛАПАНА ЧАЩЕ ВСТРЕЧАЕТСЯ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четырехстворчатый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подклапанный стеноз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надклапанный стеноз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двустворчатый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двустворчатый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ОСНОВНЫМ ПРИЗНАКОМ НЕКРОЗА НА ЭЛЕКТРОКАРДИОГРАММЕ ПРИ ИНФАРКТЕ МИОКАРДА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патологический зубец Q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подъём сегмента ST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отрицательный зубец 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депрессия сегмента ST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патологический зубец Q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НАПРЯЖЕНИЕ КИСЛОРОДА В АЛЬВЕОЛЯРНОМ ВОЗДУХЕ СОСТАВЛЯЕТ (В ММ РТ.СТ.)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100-105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110-120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80-90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60-70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100-105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ЦЕНТРАЛЬНЫМ КОМПЕНСАТОРНЫМ МЕХАНИЗМОМ, СПОСОБСТВУЮЩИМ ВЕНОЗНОМУ ВОЗВРАТУ,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передаточная пульсация на стенки вен со стенок расположенных рядом артерий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действие дыхательного насоса, присасывающее действие сердца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сокращение скелетной мускулатуры при двигательной нагрузке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перераспределение крови из подкожных вен в глубокие при двигательной нагрузке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действие дыхательного насоса, присасывающее действие сердца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ВЫЯВЛЕНИИ ПАТОЛОГИЧЕСКОГО ТИПА РЕАКЦИИ СЕРДЕЧНО-СОСУДИСТОЙ СИСТЕМЫ НА ФИЗИЧЕСКУЮ НАГРУЗКУ СЛЕДУЕТ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дообследование, включая велоэргометрический тест под контролем электрокардиографии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эхокардиографическое исследование сердца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ультразвуковое исследование сердца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занятие физкультурой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дообследование, включая велоэргометрический тест под контролем электрокардиографии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ВАРИАНТОМ ДВИЖЕНИЯ СТЕНОК ПРИ АКИНЕЗИИ МИОКАРДА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систолическое выбухание контура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движение навстречу друг другу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нормальное сокращение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отсутствие сокращения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отсутствие сокращения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