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"Специалист по физической реабилитации (кинезиоспециалист)"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"Специалист по физической реабилитации (кинезиоспециалист)"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ОПТИМАЛЬНЫМ ИСХОДНЫМ ПОЛОЖЕНИЕМ В ЛЕЧЕБНОЙ ГИМНАСТИКЕ ДЛЯ БОЛЬНЫХ С МИТРАЛЬНЫМИ ПОРОКАМИ СЕРДЦА, ПРИ ПОСТЕЛЬНОМ РЕЖИМЕ, ЯВЛЯЕТСЯ ПОЛОЖЕНИЕ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спине с приподнятым ножным концом кровати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сидя с опущенными ногами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лежа с высоко поднятым изголовьем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животе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лежа с высоко поднятым изголовьем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ПОСЛЕОПЕРАЦИОННЫЙ ПЕРИОД ПОСЛЕ УДАЛЕНИЯ ДОЛИ ЛЕГКОГО ЛЕЧЕБНУЮ ГИМНАСТИКУ НАЗНАЧАЮТ ЧЕРЕЗ ______ ЧАСА ПОСЛЕ ОКОНЧАНИЯ ДЕЙСТВИЯ НАРКОЗА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ТЕЧЕНИЕ ПЕРВОЙ НЕДЕЛИ РЕАБИЛИТАЦИИ (ПЕРВЫЕ 5-7 ДНЕЙ) ПРИ ЭНДОПРОТЕЗИРОВАНИИ КОЛЕННОГО СУСТАВА ПАЦИЕНТУ ПОКАЗАН ____ РЕЖИМ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щадящий двигательный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тренирующий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свободный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строгий постельный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щадящий двигательный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ЩАДЯЩИМ ВСПОМОГАТЕЛЬНЫМ ПРИЕМОМ РАЗМИНАНИЯ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валяние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сжатие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пересекание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валяние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ШКОЛЫ ЗДОРОВЬЯ ЧАЩЕ ОРГАНИЗУЮТ ПО _________ ПАЦИЕНТОВ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уровню образования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профилю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половому составу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профилю заболевания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ОСОБЕННОСТЯМ МЕТОДИКИ ЛЕЧЕБНОЙ ГИМНАСТИКИ У БОЛЬНЫХ С НЕВРОЗОМ С ПРЕОБЛАДАНИЕМ ПРОЦЕССОВ ТОРМОЖЕНИЯ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вертикализацию больного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физические упражнения направлены на внимание больного к себе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общую активизацию больного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новые упражнения не превышают 2 %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общую активизацию больного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ТРЕХГЛАВАЯ МЫШЦА ГОЛЕНИ ОСУЩЕСТВЛЯЕТ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сгибание голени и стопы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разгибание стопы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пронацию стопы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разгибание голени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сгибание голени и стопы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ИНТЕНСИВНОСТЬ ПРИЕМОВ ПОГЛАЖИВАНИЯ НЕ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числа повторений приема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количества использованных костных рычагов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угла между кожей и массирующей рукой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исходного положения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исходного положения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ЧАСТОТА ПУЛЬСА ПОСЛЕ ВЫПОЛНЕНИЯ КОМПЛЕКСА УПРАЖНЕНИЙ ЛЕЧЕБНОЙ ГИМНАСТИКИ В НОРМЕ ДОЛЖНА ВОЗВРАТИТЬСЯ К ИСХОДНОМУ ЗНАЧЕНИЮ В ТЕЧЕНИЕ НЕ БОЛЕЕ (В МИНУТАХ)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40-45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 ЛЕГКОЙ СТЕПЕНИ ПОРАЖЕНИЯ СИСТЕМЫ ДВИЖЕНИЯ СВИДЕТЕЛЬСТВУЕТ НАРУШЕНИЕ __________ ВО ВРЕМЯ ПРОВЕДЕНИЯ ДИАГНОСТИЧЕСКИХ ТЕСТОВ ПО В. ВОЙТА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десяти реакций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трех и более реакций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 реакций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одной реакции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одной реакции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