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Авиационная и космическая медицина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Авиационная и космическая медицина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ПРИ ТРАНСМЕРИДИАННОМ ДЕСИНХРОНОЗЕ ПЕРИОД ФОРМИРОВАНИЯ НОВЫХ БИОРИТМОВ ЗАКАНЧИВАЕТСЯ ПОЛНЫМ ВОССТАНОВЛЕНИЕМ РАБОТОСПОСОБНОСТИ В КОНЦЕ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первой недели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третьей-четвёртой недели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вторых суток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первого дня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третьей-четвёртой недели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ЕСЛИ В ЧИСЛИТЕЛЕ ДРОБИ СТОИТ ЧИСЛО ДЕТЕЙ С СИНДРОМОМ ДАУНА, ПРОЖИВАЮЩИХ В ГОРОДЕ А. НА 1 ИЮЛЯ 2017 ГОДА, В ЗНАМЕНАТЕЛЕ – ОБЩЕЕ ЧИСЛО ДЕТЕЙ, ПРОЖИВАЮЩИХ В ТОМ ЖЕ ГОРОДЕ НА 1 ИЮЛЯ 2017 ГОДА, ТО В РЕЗУЛЬТАТЕ РАСЧЕТА МЫ ПОЛУЧАЕМ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распространенность заболевания на момент времени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первичную заболеваемость на момент времени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общую заболеваемость на момент времени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распространенность заболевания за период времени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распространенность заболевания на момент времени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ПРИ ДЕЙСТВИИ ПЕРЕГРУЗКИ НАПРАВЛЕНИЯ «ГРУДЬ-СПИНА» В КОСМИЧЕСКОМ ПОЛЕТЕ ПРИМЕНЯЮТ ТЕХНИЧЕСКОЕ СРЕДСТВО ПРОТИВОПЕРЕГРУЗОЧНОЙ ЗАЩИТЫ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камерное противоперегрузочное устройство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катапультное кресло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кресло с углом наклона спинки назад на 78 град. от вертикали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автомат подачи избыточного давления в кислородную маску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кресло с углом наклона спинки назад на 78 град. от вертикали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МАКСИМАЛЬНОЙ ВЫСОТОЙ ПРИМЕНЕНИЯ КИСЛОРОДНЫХ ПРИБОРОВ ДЛЯ ДЫХАНИЯ ПОД ИЗБЫТОЧНЫМ ДАВЛЕНИЕМ В ВАРИАНТЕ С ГЕРМОШЛЕМОМ И ВЫСОТНО-КОМПЕНСИРУЮЩИМ КОСТЮМОМ (СКАФАНДРОМ) ЯВЛЯЕТСЯ (В КМ)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30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30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ПРИГОТОВЛЕНИЕ ПИЩИ ДЛЯ ЛЕТНОГО СОСТАВА ДОЛЖНО ПРОВОДИТЬСЯ ИЗ ПРОДУКТОВ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принесенных из дома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имеющихся на складе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отвечающих привычкам питания летного состава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определенных летным пайком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определенных летным пайком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КОЛИЧЕСТВО СЛУЧАЕВ, ПРИБАВЛЯЮЩИХСЯ НА КАЖДУЮ 1000 НАСЕЛЕНИЯ В РЕЗУЛЬТАТЕ НАЛИЧИЯ ФАКТОРА РИСКА, ОТРАЖАЕТ ________ РИСК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популяционный относительный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добавочный (абсолютный)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популяционный добавочный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относительный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добавочный (абсолютный)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К ВИДАМ МЕДИЦИНСКОЙ ПОМОЩИ ОТНОСЯТ ПЕРВИЧНУЮ МЕДИКО-САНИТАРНУЮ, СПЕЦИАЛИЗИРОВАННУЮ, СКОРУЮ 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экстренную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стационарную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паллиативную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неотложную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паллиативную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ПРИ КОНТРОЛЕ АВИАЦИОННЫМ ВРАЧОМ КАЧЕСТВА ПИЩИ ХОЛОДНЫЕ БЛЮДА ОЦЕНИВАЮТСЯ ПРИ ТЕМПЕРАТУРЕ (В ГРАДУСАХ ЦЕЛЬСИЯ)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75-80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12-14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60-65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70-75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12-14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МЕДИЦИНСКОЙ ИНФОРМАЦИОННОЙ СИСТЕМОЙ ЯВЛЯЕТСЯ ИНФОРМАЦИОННАЯ СИСТЕМА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 которой обрабатываются медицинские и административные данные о пациентах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включающая базу по медицинским средствам и лекарственным препаратам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эксплуатируемая в медицинском учреждении, независимо от того, какая информация в ней обрабатывается (кадровая, бухгалтерская)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включающая базу библиографических данных о публикациях в медицинских журналах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 которой обрабатываются медицинские и административные данные о пациентах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ДЛЯ ЛЕТНОГО ПЕРСОНАЛА НЕ ХАРАКТЕРЕН ДЕСИНХРОНОЗ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меридианный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посменный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трансмеридианный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годовой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годовой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